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385037" name="01a04713-184b-7337-b947-92ab9051b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148904" name="01a04713-184b-7337-b947-92ab9051b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053426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199552" name="01a0471e-67a2-7763-9121-cbcdeee7da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9962247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64368" name="01a04730-efd9-704d-8af1-9b8c01aaa3c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846575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228875" name="01a0471f-5589-7338-ae2d-a29a58ed0c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6577212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085986" name="01a04722-c752-7ca2-86c9-33a84676521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651347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95814" name="01a04723-d09f-7c14-bb97-ccd17af86f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542923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215108" name="01a04731-8d23-71aa-b50a-3b30b5207e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214422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068924" name="01a0473d-b845-7862-9e46-c8cfd36f6b5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9586654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644128" name="01a04745-7520-73fd-a12d-c5fc9f1d136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592253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987187" name="01a0471f-d981-7655-86b9-ceddd51f951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168177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743163" name="01a04732-eda1-76df-8818-bc716bbc7fb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08236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99929" name="01a04720-86c2-7ff2-b174-463e98b6533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387633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09047" name="01a04721-44f2-7c7a-b05c-4a13c6eb00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706770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633037" name="01a0472f-c6ae-7461-b328-e8839a9525b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9163583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957281" name="01a04738-2a48-7f7f-8c72-ddd854a62a2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0616066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76998" name="01a04722-0cc8-7e45-be90-17110a3f9c7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937811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743224" name="01a0472e-327f-72c0-849b-37d42ca9cc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140578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796644" name="01a04730-6b41-72f1-8154-726a33b03b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8271677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07771" name="01a04738-ab7c-770a-82fb-8d36e0aeec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068156" name="01a0473a-ff69-748c-ad64-09dbd6d0c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678993" name="01a0473a-ff69-748c-ad64-09dbd6d0cdb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462343" name="01a0473c-21ee-717c-b77c-7cbd7c005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571949" name="01a0473c-21ee-717c-b77c-7cbd7c0054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934194" name="01a0473e-d52a-731c-a7c7-0cbc1ffc8a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19156" name="01a0473e-d52a-731c-a7c7-0cbc1ffc8ad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038775" name="01a0473f-b7a5-7185-a8d2-db8d48315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569513" name="01a0473f-b7a5-7185-a8d2-db8d4831545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6465806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599794" name="01a04744-1fba-742a-a3aa-211fe82baef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Balkonbrüstung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185521" name="01a04746-5749-7df2-9d3f-8a5e4d95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326747" name="01a04746-5749-7df2-9d3f-8a5e4d9576a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69751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955393" name="01a04747-8202-74f0-9f14-d63783fbd70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900473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629602" name="01a0474b-3f4f-7738-b6f6-6efe4ccea4d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269120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65706" name="01a0474d-e438-7fd3-ad21-8f8ba49da7e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534037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118081" name="01a04749-82d5-77ef-a22f-bdfdf30e92e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